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8544954" name="019f8470-5a41-7735-90db-2358a4f0a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205107" name="019f8470-5a41-7735-90db-2358a4f0a4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023038" name="019f8495-f948-7243-88ab-b9a64d09a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05481" name="019f8495-f948-7243-88ab-b9a64d09aed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738980" name="019f8471-2c72-7300-be7e-43101ff68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58663" name="019f8471-2c72-7300-be7e-43101ff680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0758032" name="019f8484-6ebe-751f-9b43-d8cd3876d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026123" name="019f8484-6ebe-751f-9b43-d8cd3876d23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789805" name="019f849a-7866-7219-9bce-a0fc22256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39692" name="019f849a-7866-7219-9bce-a0fc222560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015328" name="019f8471-d76f-7102-ba0c-4db9ade23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89730" name="019f8471-d76f-7102-ba0c-4db9ade2348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2155646" name="019f847a-4e38-7cff-92b3-d6cc38ba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89717" name="019f847a-4e38-7cff-92b3-d6cc38bafd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186471" name="019f8484-f863-754e-8c50-d725aafdc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86368" name="019f8484-f863-754e-8c50-d725aafdc62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5090642" name="019f848d-7cd0-7bce-80de-550fe63b8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273911" name="019f848d-7cd0-7bce-80de-550fe63b8e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4964569" name="019f8495-4637-75e2-ba2d-9d5d8b3e2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971599" name="019f8495-4637-75e2-ba2d-9d5d8b3e2d0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2419821" name="019f849e-abe7-73be-a61a-06c804519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985208" name="019f849e-abe7-73be-a61a-06c804519fa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294251" name="019f8476-a69f-7dce-936f-d73a073c2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046385" name="019f8476-a69f-7dce-936f-d73a073c25a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3036924" name="019f847b-175b-767b-95fa-4e2832986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490117" name="019f847b-175b-767b-95fa-4e2832986ae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3251077" name="019f8485-6159-78ac-abcf-81ec28d4de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559715" name="019f8485-6159-78ac-abcf-81ec28d4dec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5302539" name="019f848e-1610-7488-a858-9fcb93566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395074" name="019f848e-1610-7488-a858-9fcb9356618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792390" name="019f847e-d4c7-7dda-ad91-1a3e630903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791995" name="019f847e-d4c7-7dda-ad91-1a3e630903c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8848861" name="019f848c-71d5-7b1c-9d06-62cbe08ca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43357" name="019f848c-71d5-7b1c-9d06-62cbe08ca35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83246" name="019f849a-fe53-7e52-9415-f4b737893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972816" name="019f849a-fe53-7e52-9415-f4b7378935b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982635" name="019f84a1-b9ce-7f8b-ba9a-f244d728d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953788" name="019f84a1-b9ce-7f8b-ba9a-f244d728da2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Kirchweg 282, 4204 Himmelried</w:t>
          </w:r>
        </w:p>
        <w:p>
          <w:pPr>
            <w:spacing w:before="0" w:after="0"/>
          </w:pPr>
          <w:r>
            <w:t>1076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